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92567334" name="f8845c6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2895878" name="f8845c60-be15-11f0-81fe-a7c131de9cb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74768" name="08dd157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8143761" name="08dd1570-be16-11f0-81fe-a7c131de9cb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1468682" name="2a31f38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8688542" name="2a31f380-be16-11f0-81fe-a7c131de9cb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Alle Räume / Gang /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5212314" name="e66f7ef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8296318" name="e66f7ef0-be16-11f0-81fe-a7c131de9cb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9650796" name="43c1d5e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6939127" name="43c1d5e0-be16-11f0-81fe-a7c131de9cb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7450317" name="08d2ca5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044459" name="08d2ca50-be18-11f0-81fe-a7c131de9cb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5247418" name="1f62da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0489140" name="1f62da30-be18-11f0-81fe-a7c131de9cb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Anschlagkitt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1990750" name="3c1ec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8991713" name="3c1ecf30-be18-11f0-81fe-a7c131de9cb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4476341" name="5456749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3701279" name="54567490-be18-11f0-81fe-a7c131de9cb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2729241" name="651d7f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8612780" name="651d7fd0-be18-11f0-81fe-a7c131de9cb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2202373" name="8980884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169810" name="89808840-be18-11f0-81fe-a7c131de9cb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4246276" name="a010b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2605467" name="a010bf30-be18-11f0-81fe-a7c131de9cb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9786725" name="8fc92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2082556" name="8fc927b0-be19-11f0-81fe-a7c131de9cb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7250784" name="a51371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1592084" name="a5137120-be19-11f0-81fe-a7c131de9cb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6059262" name="b811f5d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7281872" name="b811f5d0-be19-11f0-81fe-a7c131de9cb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6711245" name="d42ffd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3173585" name="d42ffd20-be19-11f0-81fe-a7c131de9cb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2524498" name="e3b58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1402512" name="e3b587b0-be19-11f0-81fe-a7c131de9cb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9226637" name="594fe24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7398011" name="594fe240-be1a-11f0-81fe-a7c131de9cb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Gang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4169551" name="ee0ea65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3891890" name="ee0ea650-be1a-11f0-81fe-a7c131de9cb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0531809" name="008906e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7850721" name="008906e0-be1b-11f0-81fe-a7c131de9cb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Gang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47083524" name="1bc64b2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9218348" name="1bc64b20-be1b-11f0-81fe-a7c131de9cb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WC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5383183" name="381a569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2079957" name="381a5690-be1b-11f0-81fe-a7c131de9cb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9873519" name="2dbba7c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3048161" name="2dbba7c0-be1c-11f0-81fe-a7c131de9cb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2032133" name="44cc59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4427811" name="44cc5950-be1c-11f0-81fe-a7c131de9cb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3513332" name="5808f87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4967976" name="5808f870-be1c-11f0-81fe-a7c131de9cb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4494487" name="992696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3849263" name="99269650-be1c-11f0-81fe-a7c131de9cb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81201387" name="b263c4d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9609205" name="b263c4d0-be1c-11f0-81fe-a7c131de9cb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7170789" name="aa8c0f0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8127530" name="aa8c0f00-be1d-11f0-81fe-a7c131de9cb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Heizraum/ Waschküchec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7270096" name="f2b284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4087334" name="f2b28480-be1d-11f0-81fe-a7c131de9cb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0176472" name="b7d485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7548528" name="b7d48560-be1e-11f0-81fe-a7c131de9cb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0950814" name="ce77f63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491756" name="ce77f630-be1e-11f0-81fe-a7c131de9cb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Niederweg 54, 8907 Wettswil am Albis</w:t>
          </w:r>
        </w:p>
        <w:p>
          <w:pPr>
            <w:spacing w:before="0" w:after="0"/>
          </w:pPr>
          <w:r>
            <w:t>571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footer.xml" Type="http://schemas.openxmlformats.org/officeDocument/2006/relationships/footer" Id="rId3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